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751CF" w14:textId="07502B57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F27F20">
        <w:rPr>
          <w:sz w:val="24"/>
        </w:rPr>
        <w:t>1</w:t>
      </w:r>
      <w:r w:rsidRPr="00267243">
        <w:rPr>
          <w:sz w:val="24"/>
        </w:rPr>
        <w:t xml:space="preserve"> do SWZ</w:t>
      </w:r>
    </w:p>
    <w:p w14:paraId="384A5D6C" w14:textId="77777777" w:rsidR="00672086" w:rsidRDefault="00672086" w:rsidP="00672086">
      <w:pPr>
        <w:jc w:val="right"/>
      </w:pPr>
    </w:p>
    <w:p w14:paraId="17EECF61" w14:textId="77777777" w:rsidR="00E67AC2" w:rsidRDefault="00E67AC2" w:rsidP="00672086">
      <w:pPr>
        <w:jc w:val="right"/>
      </w:pPr>
    </w:p>
    <w:p w14:paraId="3F96793B" w14:textId="77777777" w:rsidR="0050112F" w:rsidRDefault="0050112F" w:rsidP="00672086">
      <w:pPr>
        <w:ind w:left="709" w:hanging="709"/>
        <w:jc w:val="center"/>
        <w:rPr>
          <w:b/>
          <w:sz w:val="32"/>
        </w:rPr>
      </w:pPr>
    </w:p>
    <w:p w14:paraId="0AB5A0BB" w14:textId="77777777" w:rsidR="00672086" w:rsidRDefault="00672086" w:rsidP="00672086">
      <w:pPr>
        <w:ind w:left="709" w:hanging="709"/>
        <w:jc w:val="center"/>
        <w:rPr>
          <w:sz w:val="28"/>
        </w:rPr>
      </w:pPr>
      <w:proofErr w:type="gramStart"/>
      <w:r>
        <w:rPr>
          <w:b/>
          <w:sz w:val="32"/>
        </w:rPr>
        <w:t>SZCZEGÓŁOWY  OPIS</w:t>
      </w:r>
      <w:proofErr w:type="gramEnd"/>
      <w:r>
        <w:rPr>
          <w:b/>
          <w:sz w:val="32"/>
        </w:rPr>
        <w:t xml:space="preserve">  PRZEDMIOTU  ZAMÓWIENIA</w:t>
      </w:r>
      <w:r>
        <w:rPr>
          <w:sz w:val="28"/>
        </w:rPr>
        <w:t>,</w:t>
      </w:r>
    </w:p>
    <w:p w14:paraId="74E3E6AB" w14:textId="77777777" w:rsidR="00672086" w:rsidRDefault="00672086" w:rsidP="00672086">
      <w:pPr>
        <w:jc w:val="both"/>
        <w:rPr>
          <w:color w:val="000000"/>
          <w:sz w:val="24"/>
        </w:rPr>
      </w:pPr>
    </w:p>
    <w:p w14:paraId="66152BEC" w14:textId="28E7B5C3" w:rsidR="008E44C9" w:rsidRDefault="00672086" w:rsidP="007C35D3">
      <w:pPr>
        <w:jc w:val="center"/>
        <w:rPr>
          <w:sz w:val="24"/>
          <w:szCs w:val="24"/>
        </w:rPr>
      </w:pPr>
      <w:r w:rsidRPr="00267243">
        <w:rPr>
          <w:sz w:val="24"/>
          <w:szCs w:val="24"/>
        </w:rPr>
        <w:t xml:space="preserve">na roboty budowlane (Znak sprawy </w:t>
      </w:r>
      <w:r w:rsidR="00715240">
        <w:rPr>
          <w:sz w:val="24"/>
          <w:szCs w:val="24"/>
        </w:rPr>
        <w:t>270.</w:t>
      </w:r>
      <w:r w:rsidR="002625FE">
        <w:rPr>
          <w:sz w:val="24"/>
          <w:szCs w:val="24"/>
        </w:rPr>
        <w:t>5</w:t>
      </w:r>
      <w:r w:rsidR="00715240">
        <w:rPr>
          <w:sz w:val="24"/>
          <w:szCs w:val="24"/>
        </w:rPr>
        <w:t>.20</w:t>
      </w:r>
      <w:r w:rsidR="00FF660B">
        <w:rPr>
          <w:sz w:val="24"/>
          <w:szCs w:val="24"/>
        </w:rPr>
        <w:t>2</w:t>
      </w:r>
      <w:r w:rsidR="00655868">
        <w:rPr>
          <w:sz w:val="24"/>
          <w:szCs w:val="24"/>
        </w:rPr>
        <w:t>1</w:t>
      </w:r>
      <w:r w:rsidRPr="00267243">
        <w:rPr>
          <w:sz w:val="24"/>
          <w:szCs w:val="24"/>
        </w:rPr>
        <w:t xml:space="preserve">) </w:t>
      </w:r>
    </w:p>
    <w:p w14:paraId="5542FC09" w14:textId="77777777" w:rsidR="0030056F" w:rsidRDefault="0030056F" w:rsidP="007C35D3">
      <w:pPr>
        <w:jc w:val="center"/>
        <w:rPr>
          <w:sz w:val="24"/>
          <w:szCs w:val="24"/>
        </w:rPr>
      </w:pPr>
    </w:p>
    <w:p w14:paraId="31AD788E" w14:textId="4F0055FB" w:rsidR="00655868" w:rsidRPr="005C325C" w:rsidRDefault="00715240" w:rsidP="00655868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pn. </w:t>
      </w:r>
      <w:r w:rsidR="002625FE">
        <w:rPr>
          <w:b/>
          <w:bCs/>
          <w:i/>
          <w:iCs/>
          <w:sz w:val="28"/>
          <w:szCs w:val="28"/>
        </w:rPr>
        <w:t xml:space="preserve">Przebudowa </w:t>
      </w:r>
      <w:r w:rsidR="00655868" w:rsidRPr="00655868">
        <w:rPr>
          <w:b/>
          <w:bCs/>
          <w:i/>
          <w:iCs/>
          <w:sz w:val="28"/>
          <w:szCs w:val="28"/>
        </w:rPr>
        <w:t xml:space="preserve">drogi stokowej w leśnictwie </w:t>
      </w:r>
      <w:r w:rsidR="002625FE">
        <w:rPr>
          <w:b/>
          <w:bCs/>
          <w:i/>
          <w:iCs/>
          <w:sz w:val="28"/>
          <w:szCs w:val="28"/>
        </w:rPr>
        <w:t>Czernichów</w:t>
      </w:r>
    </w:p>
    <w:p w14:paraId="05CBD66A" w14:textId="66F6B1EE" w:rsidR="00D24732" w:rsidRPr="00E67AC2" w:rsidRDefault="00D24732" w:rsidP="00065FCD">
      <w:pPr>
        <w:autoSpaceDE w:val="0"/>
        <w:autoSpaceDN w:val="0"/>
        <w:adjustRightInd w:val="0"/>
        <w:jc w:val="center"/>
        <w:rPr>
          <w:rFonts w:eastAsiaTheme="minorHAnsi"/>
          <w:bCs/>
          <w:iCs/>
          <w:sz w:val="28"/>
          <w:szCs w:val="40"/>
          <w:lang w:eastAsia="en-US"/>
        </w:rPr>
      </w:pPr>
    </w:p>
    <w:p w14:paraId="6853E9DA" w14:textId="77777777" w:rsidR="007E14F1" w:rsidRDefault="00672086" w:rsidP="00672086">
      <w:pPr>
        <w:ind w:left="709" w:hanging="709"/>
        <w:jc w:val="center"/>
        <w:rPr>
          <w:sz w:val="24"/>
          <w:szCs w:val="24"/>
        </w:rPr>
      </w:pPr>
      <w:r w:rsidRPr="00267243">
        <w:rPr>
          <w:sz w:val="24"/>
          <w:szCs w:val="24"/>
        </w:rPr>
        <w:t>na który składają się</w:t>
      </w:r>
    </w:p>
    <w:p w14:paraId="763F4634" w14:textId="77777777" w:rsidR="0050112F" w:rsidRDefault="0050112F" w:rsidP="00672086">
      <w:pPr>
        <w:ind w:left="709" w:hanging="709"/>
        <w:jc w:val="center"/>
        <w:rPr>
          <w:sz w:val="24"/>
          <w:szCs w:val="24"/>
        </w:rPr>
      </w:pPr>
    </w:p>
    <w:p w14:paraId="4D192928" w14:textId="77777777" w:rsidR="00386268" w:rsidRPr="00EC113E" w:rsidRDefault="00FF660B" w:rsidP="00EC113E">
      <w:pPr>
        <w:autoSpaceDE w:val="0"/>
        <w:autoSpaceDN w:val="0"/>
        <w:adjustRightInd w:val="0"/>
        <w:spacing w:before="120"/>
        <w:ind w:left="426" w:hanging="426"/>
        <w:jc w:val="both"/>
        <w:rPr>
          <w:sz w:val="24"/>
          <w:szCs w:val="24"/>
        </w:rPr>
      </w:pPr>
      <w:r w:rsidRPr="00655868">
        <w:rPr>
          <w:sz w:val="24"/>
          <w:szCs w:val="24"/>
        </w:rPr>
        <w:t>1.</w:t>
      </w:r>
      <w:r w:rsidRPr="00655868">
        <w:rPr>
          <w:sz w:val="24"/>
          <w:szCs w:val="24"/>
        </w:rPr>
        <w:tab/>
      </w:r>
      <w:r w:rsidR="00655868" w:rsidRPr="00EC113E">
        <w:rPr>
          <w:sz w:val="24"/>
          <w:szCs w:val="24"/>
        </w:rPr>
        <w:t xml:space="preserve">Projekt </w:t>
      </w:r>
      <w:r w:rsidR="00386268" w:rsidRPr="00EC113E">
        <w:rPr>
          <w:sz w:val="24"/>
          <w:szCs w:val="24"/>
        </w:rPr>
        <w:t xml:space="preserve">budowlany </w:t>
      </w:r>
    </w:p>
    <w:p w14:paraId="2ECB86AC" w14:textId="77777777" w:rsidR="00EC113E" w:rsidRPr="00EC113E" w:rsidRDefault="007A0390" w:rsidP="00EC113E">
      <w:pPr>
        <w:pStyle w:val="Spistreci1"/>
        <w:tabs>
          <w:tab w:val="clear" w:pos="426"/>
          <w:tab w:val="clear" w:pos="9062"/>
          <w:tab w:val="right" w:pos="9099"/>
        </w:tabs>
        <w:spacing w:before="120" w:after="0"/>
        <w:ind w:left="993" w:hanging="567"/>
        <w:jc w:val="both"/>
        <w:rPr>
          <w:sz w:val="24"/>
          <w:szCs w:val="24"/>
        </w:rPr>
      </w:pPr>
      <w:r w:rsidRPr="00EC113E">
        <w:rPr>
          <w:sz w:val="24"/>
          <w:szCs w:val="24"/>
        </w:rPr>
        <w:t>1.1.</w:t>
      </w:r>
      <w:r w:rsidRPr="00EC113E">
        <w:rPr>
          <w:b/>
          <w:bCs/>
          <w:sz w:val="24"/>
          <w:szCs w:val="24"/>
        </w:rPr>
        <w:tab/>
      </w:r>
      <w:r w:rsidR="00EC113E" w:rsidRPr="00EC113E">
        <w:rPr>
          <w:sz w:val="24"/>
          <w:szCs w:val="24"/>
        </w:rPr>
        <w:t>Wycinek z mapy warstwicowej (lokalizacja)</w:t>
      </w:r>
    </w:p>
    <w:p w14:paraId="584C14F1" w14:textId="77777777" w:rsidR="00EC113E" w:rsidRPr="00EC113E" w:rsidRDefault="00EC113E" w:rsidP="00EC113E">
      <w:pPr>
        <w:autoSpaceDE w:val="0"/>
        <w:autoSpaceDN w:val="0"/>
        <w:adjustRightInd w:val="0"/>
        <w:spacing w:before="120"/>
        <w:ind w:left="993" w:hanging="567"/>
        <w:jc w:val="both"/>
        <w:rPr>
          <w:sz w:val="24"/>
          <w:szCs w:val="24"/>
        </w:rPr>
      </w:pPr>
      <w:r w:rsidRPr="00EC113E">
        <w:rPr>
          <w:sz w:val="24"/>
          <w:szCs w:val="24"/>
        </w:rPr>
        <w:t>1.2.</w:t>
      </w:r>
      <w:r w:rsidRPr="00EC113E">
        <w:rPr>
          <w:sz w:val="24"/>
          <w:szCs w:val="24"/>
        </w:rPr>
        <w:tab/>
        <w:t>Wycinek z mapy gospodarczej,</w:t>
      </w:r>
    </w:p>
    <w:p w14:paraId="6068232F" w14:textId="77777777" w:rsidR="00D27FB7" w:rsidRDefault="00EC113E" w:rsidP="00EC113E">
      <w:pPr>
        <w:pStyle w:val="Spistreci1"/>
        <w:tabs>
          <w:tab w:val="clear" w:pos="426"/>
          <w:tab w:val="clear" w:pos="9062"/>
          <w:tab w:val="right" w:pos="9116"/>
          <w:tab w:val="right" w:pos="9116"/>
          <w:tab w:val="right" w:pos="9099"/>
        </w:tabs>
        <w:spacing w:before="120" w:after="0"/>
        <w:ind w:left="993" w:right="20" w:hanging="567"/>
        <w:jc w:val="both"/>
        <w:rPr>
          <w:sz w:val="24"/>
          <w:szCs w:val="24"/>
        </w:rPr>
      </w:pPr>
      <w:r w:rsidRPr="00EC113E">
        <w:rPr>
          <w:sz w:val="24"/>
          <w:szCs w:val="24"/>
        </w:rPr>
        <w:t>1.3.</w:t>
      </w:r>
      <w:r w:rsidRPr="00EC113E">
        <w:rPr>
          <w:sz w:val="24"/>
          <w:szCs w:val="24"/>
        </w:rPr>
        <w:tab/>
        <w:t>Projekt zagospodarowania terenu</w:t>
      </w:r>
      <w:r w:rsidR="00D27FB7">
        <w:rPr>
          <w:sz w:val="24"/>
          <w:szCs w:val="24"/>
        </w:rPr>
        <w:t xml:space="preserve"> Część I,</w:t>
      </w:r>
    </w:p>
    <w:p w14:paraId="272F904B" w14:textId="1240C7C4" w:rsidR="00EC113E" w:rsidRPr="00EC113E" w:rsidRDefault="00D27FB7" w:rsidP="00EC113E">
      <w:pPr>
        <w:pStyle w:val="Spistreci1"/>
        <w:tabs>
          <w:tab w:val="clear" w:pos="426"/>
          <w:tab w:val="clear" w:pos="9062"/>
          <w:tab w:val="right" w:pos="9116"/>
          <w:tab w:val="right" w:pos="9116"/>
          <w:tab w:val="right" w:pos="9099"/>
        </w:tabs>
        <w:spacing w:before="120" w:after="0"/>
        <w:ind w:left="993" w:right="20" w:hanging="567"/>
        <w:jc w:val="both"/>
        <w:rPr>
          <w:sz w:val="24"/>
          <w:szCs w:val="24"/>
        </w:rPr>
      </w:pPr>
      <w:r>
        <w:rPr>
          <w:sz w:val="24"/>
          <w:szCs w:val="24"/>
        </w:rPr>
        <w:t>1.4.</w:t>
      </w:r>
      <w:r>
        <w:rPr>
          <w:sz w:val="24"/>
          <w:szCs w:val="24"/>
        </w:rPr>
        <w:tab/>
        <w:t>Projekt zagospodarowania terenu Część II</w:t>
      </w:r>
      <w:r w:rsidR="00EC113E" w:rsidRPr="00EC113E">
        <w:rPr>
          <w:sz w:val="24"/>
          <w:szCs w:val="24"/>
        </w:rPr>
        <w:t>,</w:t>
      </w:r>
    </w:p>
    <w:p w14:paraId="504E4E65" w14:textId="3D52E86B" w:rsidR="00EC113E" w:rsidRPr="00EC113E" w:rsidRDefault="00EC113E" w:rsidP="00EC113E">
      <w:pPr>
        <w:pStyle w:val="Spistreci1"/>
        <w:tabs>
          <w:tab w:val="clear" w:pos="426"/>
          <w:tab w:val="clear" w:pos="9062"/>
          <w:tab w:val="right" w:pos="9099"/>
        </w:tabs>
        <w:spacing w:before="120" w:after="0"/>
        <w:ind w:left="993" w:hanging="567"/>
        <w:jc w:val="both"/>
        <w:rPr>
          <w:sz w:val="24"/>
          <w:szCs w:val="24"/>
        </w:rPr>
      </w:pPr>
      <w:r w:rsidRPr="00EC113E">
        <w:rPr>
          <w:sz w:val="24"/>
          <w:szCs w:val="24"/>
        </w:rPr>
        <w:t>1.</w:t>
      </w:r>
      <w:r w:rsidR="00D27FB7">
        <w:rPr>
          <w:sz w:val="24"/>
          <w:szCs w:val="24"/>
        </w:rPr>
        <w:t>5</w:t>
      </w:r>
      <w:r w:rsidRPr="00EC113E">
        <w:rPr>
          <w:sz w:val="24"/>
          <w:szCs w:val="24"/>
        </w:rPr>
        <w:t>.</w:t>
      </w:r>
      <w:r w:rsidRPr="00EC113E">
        <w:rPr>
          <w:sz w:val="24"/>
          <w:szCs w:val="24"/>
        </w:rPr>
        <w:tab/>
        <w:t>Profil podłużny,</w:t>
      </w:r>
    </w:p>
    <w:p w14:paraId="2F60CD71" w14:textId="2E92DC52" w:rsidR="00EC113E" w:rsidRPr="00EC113E" w:rsidRDefault="00EC113E" w:rsidP="00EC113E">
      <w:pPr>
        <w:pStyle w:val="Spistreci1"/>
        <w:tabs>
          <w:tab w:val="clear" w:pos="426"/>
          <w:tab w:val="clear" w:pos="9062"/>
          <w:tab w:val="right" w:pos="9099"/>
        </w:tabs>
        <w:spacing w:before="120" w:after="0"/>
        <w:ind w:left="993" w:hanging="567"/>
        <w:jc w:val="both"/>
        <w:rPr>
          <w:sz w:val="24"/>
          <w:szCs w:val="24"/>
        </w:rPr>
      </w:pPr>
      <w:r w:rsidRPr="00EC113E">
        <w:rPr>
          <w:sz w:val="24"/>
          <w:szCs w:val="24"/>
        </w:rPr>
        <w:t>1.</w:t>
      </w:r>
      <w:r w:rsidR="00D27FB7">
        <w:rPr>
          <w:sz w:val="24"/>
          <w:szCs w:val="24"/>
        </w:rPr>
        <w:t>6</w:t>
      </w:r>
      <w:r w:rsidRPr="00EC113E">
        <w:rPr>
          <w:sz w:val="24"/>
          <w:szCs w:val="24"/>
        </w:rPr>
        <w:t>.</w:t>
      </w:r>
      <w:r w:rsidRPr="00EC113E">
        <w:rPr>
          <w:sz w:val="24"/>
          <w:szCs w:val="24"/>
        </w:rPr>
        <w:tab/>
        <w:t>Przekroje poprzeczne rys. 5/1 -5/6,</w:t>
      </w:r>
    </w:p>
    <w:p w14:paraId="0D605B58" w14:textId="4E4D9B04" w:rsidR="00EC113E" w:rsidRPr="00EC113E" w:rsidRDefault="00EC113E" w:rsidP="00EC113E">
      <w:pPr>
        <w:spacing w:before="120"/>
        <w:ind w:left="993" w:hanging="567"/>
        <w:rPr>
          <w:sz w:val="24"/>
          <w:szCs w:val="24"/>
        </w:rPr>
      </w:pPr>
      <w:r w:rsidRPr="00EC113E">
        <w:rPr>
          <w:sz w:val="24"/>
          <w:szCs w:val="24"/>
        </w:rPr>
        <w:t>1.</w:t>
      </w:r>
      <w:r w:rsidR="00D27FB7">
        <w:rPr>
          <w:sz w:val="24"/>
          <w:szCs w:val="24"/>
        </w:rPr>
        <w:t>7</w:t>
      </w:r>
      <w:r w:rsidRPr="00EC113E">
        <w:rPr>
          <w:sz w:val="24"/>
          <w:szCs w:val="24"/>
        </w:rPr>
        <w:t>.</w:t>
      </w:r>
      <w:r w:rsidRPr="00EC113E">
        <w:rPr>
          <w:sz w:val="24"/>
          <w:szCs w:val="24"/>
        </w:rPr>
        <w:tab/>
        <w:t>Przekroje normalne i szczegóły.</w:t>
      </w:r>
    </w:p>
    <w:p w14:paraId="742BA06B" w14:textId="204CC449" w:rsidR="00D24732" w:rsidRDefault="00655868" w:rsidP="00655868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723BE5" w:rsidRPr="00655868">
        <w:rPr>
          <w:sz w:val="24"/>
          <w:szCs w:val="24"/>
        </w:rPr>
        <w:t>Przedmiar robót</w:t>
      </w:r>
      <w:r w:rsidR="00EC113E">
        <w:rPr>
          <w:sz w:val="24"/>
          <w:szCs w:val="24"/>
        </w:rPr>
        <w:t>.</w:t>
      </w:r>
    </w:p>
    <w:p w14:paraId="3C12F2F8" w14:textId="7AB705F3" w:rsidR="00EC113E" w:rsidRDefault="00EC113E" w:rsidP="00655868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Tabele robót ziemnych Arkusze 1 - 3</w:t>
      </w:r>
    </w:p>
    <w:p w14:paraId="67CD1928" w14:textId="2F8D4666" w:rsidR="00655868" w:rsidRPr="00655868" w:rsidRDefault="00EC113E" w:rsidP="00655868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55868">
        <w:rPr>
          <w:sz w:val="24"/>
          <w:szCs w:val="24"/>
        </w:rPr>
        <w:t>.</w:t>
      </w:r>
      <w:r w:rsidR="00655868">
        <w:rPr>
          <w:sz w:val="24"/>
          <w:szCs w:val="24"/>
        </w:rPr>
        <w:tab/>
      </w:r>
      <w:r w:rsidR="00655868" w:rsidRPr="005C325C">
        <w:rPr>
          <w:sz w:val="24"/>
          <w:szCs w:val="24"/>
          <w:lang w:eastAsia="en-US"/>
        </w:rPr>
        <w:t>Specyfikacj</w:t>
      </w:r>
      <w:r w:rsidR="00655868">
        <w:rPr>
          <w:sz w:val="24"/>
          <w:szCs w:val="24"/>
          <w:lang w:eastAsia="en-US"/>
        </w:rPr>
        <w:t>a</w:t>
      </w:r>
      <w:r w:rsidR="00655868" w:rsidRPr="005C325C">
        <w:rPr>
          <w:sz w:val="24"/>
          <w:szCs w:val="24"/>
          <w:lang w:eastAsia="en-US"/>
        </w:rPr>
        <w:t xml:space="preserve"> Techniczn</w:t>
      </w:r>
      <w:r w:rsidR="00655868">
        <w:rPr>
          <w:sz w:val="24"/>
          <w:szCs w:val="24"/>
          <w:lang w:eastAsia="en-US"/>
        </w:rPr>
        <w:t>a</w:t>
      </w:r>
      <w:r w:rsidR="00655868" w:rsidRPr="005C325C">
        <w:rPr>
          <w:sz w:val="24"/>
          <w:szCs w:val="24"/>
          <w:lang w:eastAsia="en-US"/>
        </w:rPr>
        <w:t xml:space="preserve"> </w:t>
      </w:r>
      <w:r w:rsidR="00655868">
        <w:rPr>
          <w:sz w:val="24"/>
          <w:szCs w:val="24"/>
          <w:lang w:eastAsia="en-US"/>
        </w:rPr>
        <w:t>W</w:t>
      </w:r>
      <w:r w:rsidR="00655868" w:rsidRPr="005C325C">
        <w:rPr>
          <w:sz w:val="24"/>
          <w:szCs w:val="24"/>
          <w:lang w:eastAsia="en-US"/>
        </w:rPr>
        <w:t>ykonania i Odbioru Robót</w:t>
      </w:r>
    </w:p>
    <w:p w14:paraId="416B024D" w14:textId="554C7329" w:rsidR="00FF660B" w:rsidRPr="00EC113E" w:rsidRDefault="00EC113E" w:rsidP="00EC113E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>Mapa do celów projektowych</w:t>
      </w:r>
    </w:p>
    <w:sectPr w:rsidR="00FF660B" w:rsidRPr="00EC113E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87C42" w14:textId="77777777" w:rsidR="00215FE3" w:rsidRDefault="00215FE3" w:rsidP="00AC3E6B">
      <w:r>
        <w:separator/>
      </w:r>
    </w:p>
  </w:endnote>
  <w:endnote w:type="continuationSeparator" w:id="0">
    <w:p w14:paraId="05A62CBD" w14:textId="77777777" w:rsidR="00215FE3" w:rsidRDefault="00215FE3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071D0" w14:textId="77777777" w:rsidR="00215FE3" w:rsidRDefault="00215FE3" w:rsidP="00AC3E6B">
      <w:r>
        <w:separator/>
      </w:r>
    </w:p>
  </w:footnote>
  <w:footnote w:type="continuationSeparator" w:id="0">
    <w:p w14:paraId="0C8C5A35" w14:textId="77777777" w:rsidR="00215FE3" w:rsidRDefault="00215FE3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519C" w14:textId="77777777" w:rsidR="00F5743C" w:rsidRPr="009E31C3" w:rsidRDefault="00215FE3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2053" DrawAspect="Content" ObjectID="_1682840602" r:id="rId2"/>
      </w:object>
    </w:r>
    <w:r w:rsidR="00F5743C">
      <w:rPr>
        <w:rFonts w:ascii="Arial" w:hAnsi="Arial" w:cs="Arial"/>
        <w:color w:val="005042"/>
      </w:rPr>
      <w:t xml:space="preserve">PGL </w:t>
    </w:r>
    <w:proofErr w:type="gramStart"/>
    <w:r w:rsidR="00F5743C">
      <w:rPr>
        <w:rFonts w:ascii="Arial" w:hAnsi="Arial" w:cs="Arial"/>
        <w:color w:val="005042"/>
      </w:rPr>
      <w:t>LP  Nadleśnictwo</w:t>
    </w:r>
    <w:proofErr w:type="gramEnd"/>
    <w:r w:rsidR="00F5743C">
      <w:rPr>
        <w:rFonts w:ascii="Arial" w:hAnsi="Arial" w:cs="Arial"/>
        <w:color w:val="005042"/>
      </w:rPr>
      <w:t xml:space="preserve">  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01B647BF" w14:textId="4C14FD7E" w:rsidR="00F5743C" w:rsidRPr="00344F15" w:rsidRDefault="00F5743C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</w:t>
    </w:r>
    <w:proofErr w:type="gramStart"/>
    <w:r w:rsidRPr="00344F15">
      <w:rPr>
        <w:b/>
        <w:sz w:val="22"/>
      </w:rPr>
      <w:t xml:space="preserve">postępowania </w:t>
    </w:r>
    <w:r>
      <w:rPr>
        <w:b/>
        <w:sz w:val="22"/>
      </w:rPr>
      <w:t xml:space="preserve"> 270.</w:t>
    </w:r>
    <w:r w:rsidR="002625FE">
      <w:rPr>
        <w:b/>
        <w:sz w:val="22"/>
      </w:rPr>
      <w:t>5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655868">
      <w:rPr>
        <w:b/>
        <w:sz w:val="22"/>
      </w:rPr>
      <w:t>1</w:t>
    </w:r>
    <w:proofErr w:type="gramEnd"/>
  </w:p>
  <w:p w14:paraId="48EB1FA9" w14:textId="77777777" w:rsidR="00F5743C" w:rsidRPr="00612F33" w:rsidRDefault="00F5743C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92742E8"/>
    <w:multiLevelType w:val="multilevel"/>
    <w:tmpl w:val="F58EEAD8"/>
    <w:lvl w:ilvl="0">
      <w:start w:val="1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63C9E"/>
    <w:multiLevelType w:val="multilevel"/>
    <w:tmpl w:val="50C6401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2.%3.%4.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A061A2"/>
    <w:multiLevelType w:val="multilevel"/>
    <w:tmpl w:val="8108A3A8"/>
    <w:lvl w:ilvl="0">
      <w:start w:val="2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1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9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15FE3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25FE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1AA8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197B"/>
    <w:rsid w:val="00372272"/>
    <w:rsid w:val="00374A64"/>
    <w:rsid w:val="0037574D"/>
    <w:rsid w:val="00376E75"/>
    <w:rsid w:val="003821EC"/>
    <w:rsid w:val="00386268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369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2858"/>
    <w:rsid w:val="00424548"/>
    <w:rsid w:val="004262F0"/>
    <w:rsid w:val="004313B1"/>
    <w:rsid w:val="0044333D"/>
    <w:rsid w:val="0045246D"/>
    <w:rsid w:val="00452940"/>
    <w:rsid w:val="00455277"/>
    <w:rsid w:val="00461D1D"/>
    <w:rsid w:val="00464417"/>
    <w:rsid w:val="004669D7"/>
    <w:rsid w:val="00466A4C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A5640"/>
    <w:rsid w:val="005B083A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05D2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E88"/>
    <w:rsid w:val="007928D1"/>
    <w:rsid w:val="00792B84"/>
    <w:rsid w:val="007931A7"/>
    <w:rsid w:val="00797E31"/>
    <w:rsid w:val="007A035C"/>
    <w:rsid w:val="007A0390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021E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27FB7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113E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1613E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2FAC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"/>
    <w:basedOn w:val="Normalny"/>
    <w:link w:val="AkapitzlistZnak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"/>
    <w:link w:val="Akapitzlist"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pistreciCandara9ptOdstpy1pt">
    <w:name w:val="Spis treści + Candara;9 pt;Odstępy 1 pt"/>
    <w:basedOn w:val="Domylnaczcionkaakapitu"/>
    <w:rsid w:val="0038626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44</cp:revision>
  <cp:lastPrinted>2019-08-11T18:16:00Z</cp:lastPrinted>
  <dcterms:created xsi:type="dcterms:W3CDTF">2014-10-09T16:51:00Z</dcterms:created>
  <dcterms:modified xsi:type="dcterms:W3CDTF">2021-05-18T08:57:00Z</dcterms:modified>
</cp:coreProperties>
</file>